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BirkaHeading0"/>
        <w:spacing w:before="480" w:after="360"/>
        <w:jc w:val="center"/>
      </w:pPr>
      <w:r>
        <w:rPr>
          <w:rFonts w:ascii="Times New Roman" w:hAnsi="Times New Roman"/>
          <w:b/>
          <w:i w:val="0"/>
          <w:color w:val="000000"/>
          <w:sz w:val="36"/>
        </w:rPr>
        <w:t>Пояснительная записка</w:t>
      </w:r>
    </w:p>
    <w:p>
      <w:pPr>
        <w:spacing w:lineRule="auto" w:line="240" w:before="0" w:after="0"/>
        <w:ind w:firstLine="680"/>
        <w:jc w:val="center"/>
      </w:pPr>
      <w:r>
        <w:rPr>
          <w:rFonts w:ascii="Times New Roman" w:hAnsi="Times New Roman"/>
          <w:sz w:val="24"/>
        </w:rPr>
        <w:t>Проект: Строительство ЛЭП 220 кВ Надым - Салехард</w:t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Содержание</w:t>
      </w:r>
    </w:p>
    <w:p>
      <w:r>
        <w:fldChar w:fldCharType="begin"/>
        <w:instrText xml:space="preserve">TOC \o "1-3" \h \z \u</w:instrText>
        <w:fldChar w:fldCharType="separate">
          <w:t> Обновите поле (ПКМ → Обновить поле) для отображения оглавления. </w:t>
        </w:fldChar>
        <w:fldChar w:fldCharType="end"/>
      </w:r>
    </w:p>
    <w:p>
      <w:r>
        <w:br w:type="page"/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Перечень сокращений и обозначений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АДТН</w:t>
        <w:tab/>
        <w:t>–</w:t>
        <w:tab/>
        <w:t>аварийно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АО</w:t>
        <w:tab/>
        <w:t>–</w:t>
        <w:tab/>
        <w:t>аварийное отключение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АТ</w:t>
        <w:tab/>
        <w:t>–</w:t>
        <w:tab/>
        <w:t>автотрансформатор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АЭС</w:t>
        <w:tab/>
        <w:t>–</w:t>
        <w:tab/>
        <w:t>атомная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</w:t>
        <w:tab/>
        <w:t>–</w:t>
        <w:tab/>
        <w:t>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ВЛ</w:t>
        <w:tab/>
        <w:t>–</w:t>
        <w:tab/>
        <w:t>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ВМ; МВ</w:t>
        <w:tab/>
        <w:t>–</w:t>
        <w:tab/>
        <w:t>масляный выключатель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ВН</w:t>
        <w:tab/>
        <w:t>–</w:t>
        <w:tab/>
        <w:t>высокое напряжение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ВЧЗ</w:t>
        <w:tab/>
        <w:t>–</w:t>
        <w:tab/>
        <w:t>высокочастотный заградитель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ГАЭС</w:t>
        <w:tab/>
        <w:t>–</w:t>
        <w:tab/>
        <w:t>гидроаккумулирующая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ГОСТ</w:t>
        <w:tab/>
        <w:t>–</w:t>
        <w:tab/>
        <w:t>государственный стандарт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ГПП</w:t>
        <w:tab/>
        <w:t>–</w:t>
        <w:tab/>
        <w:t>главная понизительная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ГРЭС</w:t>
        <w:tab/>
        <w:t>–</w:t>
        <w:tab/>
        <w:t>государственная районная 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ГЭС</w:t>
        <w:tab/>
        <w:t>–</w:t>
        <w:tab/>
        <w:t>гидроэлектростанция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ДДТН</w:t>
        <w:tab/>
        <w:t>–</w:t>
        <w:tab/>
        <w:t>длительно допустимая токовая нагрузка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ДП</w:t>
        <w:tab/>
        <w:t>–</w:t>
        <w:tab/>
        <w:t>диспетчерский пункт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ЕЭС</w:t>
        <w:tab/>
        <w:t>–</w:t>
        <w:tab/>
        <w:t>Единая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КВЛ</w:t>
        <w:tab/>
        <w:t>–</w:t>
        <w:tab/>
        <w:t>кабельно-воздушная 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КЗ</w:t>
        <w:tab/>
        <w:t>–</w:t>
        <w:tab/>
        <w:t>короткое замыкание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КС</w:t>
        <w:tab/>
        <w:t>–</w:t>
        <w:tab/>
        <w:t>контролируемое сечение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ЛЭП</w:t>
        <w:tab/>
        <w:t>–</w:t>
        <w:tab/>
        <w:t>линия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МДП</w:t>
        <w:tab/>
        <w:t>–</w:t>
        <w:tab/>
        <w:t>максимально допустимый переток 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Минэнерго России</w:t>
        <w:tab/>
        <w:t>–</w:t>
        <w:tab/>
        <w:t>Министерство энергетики Российской Федерации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МСК</w:t>
        <w:tab/>
        <w:t>–</w:t>
        <w:tab/>
        <w:t>московское время – время часовой зоны, в которой расположена столица Российской Федерации – город Москва. Московское время соответствует третьему часовому поясу в национальной шкале времени Российской Федерации UTC(SU)+3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</w:t>
        <w:tab/>
        <w:t>–</w:t>
        <w:tab/>
        <w:t>Методические указания по проектированию развития энергосистем от 2022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МУУ</w:t>
        <w:tab/>
        <w:t>–</w:t>
        <w:tab/>
        <w:t>Методические указания по устойчивости энергосистем от 2018 г.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НВ</w:t>
        <w:tab/>
        <w:t>–</w:t>
        <w:tab/>
        <w:t>нормативное возмущение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НДС</w:t>
        <w:tab/>
        <w:t>–</w:t>
        <w:tab/>
        <w:t>налог на добавленную стоимость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ОДЗ</w:t>
        <w:tab/>
        <w:t>–</w:t>
        <w:tab/>
        <w:t>область допустимых значений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ОДУ</w:t>
        <w:tab/>
        <w:t>–</w:t>
        <w:tab/>
        <w:t>филиал АО «СО ЕЭС» объединенное диспетчерское управление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ОП</w:t>
        <w:tab/>
        <w:t>–</w:t>
        <w:tab/>
        <w:t>оперативный персонал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отп.</w:t>
        <w:tab/>
        <w:t>–</w:t>
        <w:tab/>
        <w:t>отпайка от линии электропередачи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ОЭС</w:t>
        <w:tab/>
        <w:t>–</w:t>
        <w:tab/>
        <w:t>объединенная энергетическая система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</w:t>
        <w:tab/>
        <w:t>–</w:t>
        <w:tab/>
        <w:t>противоаварийная автоматика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ПАР</w:t>
        <w:tab/>
        <w:t>–</w:t>
        <w:tab/>
        <w:t>послеаварийный режим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ПГУ</w:t>
        <w:tab/>
        <w:t>–</w:t>
        <w:tab/>
        <w:t>парогазовая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ПК</w:t>
        <w:tab/>
        <w:t>–</w:t>
        <w:tab/>
        <w:t>программный комплекс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ПС</w:t>
        <w:tab/>
        <w:t>–</w:t>
        <w:tab/>
        <w:t>(электрическая) подстанция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ПТУ</w:t>
        <w:tab/>
        <w:t>–</w:t>
        <w:tab/>
        <w:t>паротурбинная установка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РБУ</w:t>
        <w:tab/>
        <w:t>–</w:t>
        <w:tab/>
        <w:t>режимно-балансовые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РМ</w:t>
        <w:tab/>
        <w:t>–</w:t>
        <w:tab/>
        <w:t>расчётная модель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СКРМ</w:t>
        <w:tab/>
        <w:t>–</w:t>
        <w:tab/>
        <w:t>средство компенсации реактивной мощности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СРМ</w:t>
        <w:tab/>
        <w:t>–</w:t>
        <w:tab/>
        <w:t>схемно-режимные мероприятия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УР</w:t>
        <w:tab/>
        <w:t>–</w:t>
        <w:tab/>
        <w:t>установившийся режим</w:t>
      </w:r>
    </w:p>
    <w:p>
      <w:pPr>
        <w:pStyle w:val="Заголовок1"/>
        <w:numPr>
          <w:ilvl w:val="0"/>
          <w:numId w:val="10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Введение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Разработка книги «Балансы и режимы» в рамках проектно-изыскательских работ по титулу «Строительство ЛЭП 220 кВ Надым - Салехард» выполнена в соответствии с Заданием на проектирование (ЗП), представленным в приложении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книге «Балансы и режимы» выполняются расчеты установившихся режимов, и токов короткого замыкания, исследуются вопросы регулирования напряжения и компенсации реактивной мощности в целях: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формирования требований к оборудованию ПС и ЛЭП, определение мероприятий по обеспечению допустимых параметров электроэнергетического режима;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определения требований к отключающей способности устанавливаемых выключателей, термической и динамической стойкости выключателей и иного оборудования, выполнения проверки соответствия существующего оборудования расчетным токам КЗ.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Книга «Балансы и режимы» разработана с учетом следующих нормативных документов: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Схема и программа развития электроэнергетических систем России;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устойчивости энергосистем (утверждены Приказом Минэнерго от 03.08.2018 № 630);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Методические указания по проектированию развития энергосистем, утверждённые приказом Минэнерго России от 6 декабря 2022 г. № 1286;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ПУЭ, всех действующих разделов шестого и седьмого изданий с изменениями и дополнениями;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РФ от 30 декабря 2022 г. № 2556 Об утверждении Правил разработки и утверждения документов перспективного развития электроэнергетики, изменении и признании утратившими силу некоторых актов и отдельных положений некоторых актов Правительства Российской Федерации;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Постановление Правительства Российской Федерации от 13 августа 2018 г. № 937 «Об утверждении правил технологического функционирования электроэнергетических систем и изменений, внесенных в некоторые акты Правительства РФ»;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– Приказ Министерства энергетики РФ от 08 февраля 2019 г. № 81 «Об утверждении требований к перегрузочной способности трансформаторов и автотрансформаторов, установленных на объектах электроэнергетики, и ее поддержанию и о внесении изменений в Правила технической эксплуатации электрических станций и сетей Российской Федерации, утвержденные приказом Минэнерго России от 19 июня 2003 г. № 229».</w:t>
      </w:r>
    </w:p>
    <w:p>
      <w:pPr>
        <w:pStyle w:val="Заголовок1"/>
        <w:numPr>
          <w:ilvl w:val="0"/>
          <w:numId w:val="12"/>
        </w:numPr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Результаты расчетов установившихся электроэнергетических режимов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Расчетные условия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установившихся электроэнергетических режимов выполнены в соответствии со следующими нормативными документами: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проектированию развития энергосистем;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Методическими указаниями по устойчивости энергосистем.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Рассмотрены следующие температурные и режимно балансовые условия: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наиболее холодной пятидневки с обеспеченностью 0,92 (далее – Макс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наиболее холодной пятидневки с обеспеченностью 0,92 (далее – Мин зима 0,92) величиной -41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потребления мощности при ТНВ согласно приложению 7 Методических указаниях по проектированию развития энергосистем (далее – Макс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потребления мощности при ТНВ согласно приложению 7 Методических указаниях по проектированию развития энергосистем (далее – Мин зима МУ) величиной 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ТНВ теплого периода с обеспеченностью 0,98 (далее – ПЭВТ) величиной 30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потребления мощности при среднемесячной ТНВ наиболее теплого летнего месяца (далее – Макс лето ПСМТ) величиной 17 °С;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потребления мощности при среднемесячной ТНВ наиболее теплого летнего месяца (далее – Мин лето ПСМТ) величиной 17 °С.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Исходные данные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соответствии с Техническим заданием (приложение А) и «Методическими указаниями по проектированию развития энергосистем» используются перспективные расчетные модели на этапы 2026–2027 годов.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Расчеты выполнились на расчетных моделях, предоставленных письмом Филиала АО «СО ЕЭС».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/>
          <w:i w:val="0"/>
          <w:sz w:val="24"/>
        </w:rPr>
        <w:t>Результаты расчетов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графическом виде (схемы потокораспределения) для нормальной схемы, а также для наиболее тяжелых схемно-режимных ситуаций представлены в приложении Б.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Результаты расчетов установившихся режимов в табличном виде представлены в приложении В.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Нормальная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(номер СРС 2612.1.1, рисунок К.33.1):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120 % (72 А) от ДДТН = 60 А, 7 % от АДТН = 1000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103 % (93 А) от ДДТН = 90 А, 46 % от АДТН = 200 А.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нормальной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2631.58.1, рисунок К.4.1):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2631.6.1, рисунок К.2.1):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КВЛ 220 кВ Уренгойская ГРЭС - Мангазея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(номер СРС 2631.58.1, рисунок К.4.1).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135 % (135 А) от ДДТН = 100 А, 122 % от АДТН = 110 А (номер СРС 2612.45.1, рисунок К.40.1).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(166 А) от ДДТН = 100 А, 151 % от АДТН = 110 А (номер СРС 2612.53.1, рисунок К.41.1).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184 % (184 А) от ДДТН = 100 А, 167 % от АДТН = 110 А (номер СРС 2612.55.1, рисунок К.42.1).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113 % (113 А) от ДДТН = 100 А, 103 % от АДТН = 110 А (номер СРС 2612.7.1, рисунок К.36.1).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2612.15.1, рисунок К.39.1).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152 % (152 А) от ДДТН = 100 А, 138 % от АДТН = 110 А (номер СРС 2612.9.1, рисунок К.37.1).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164 кВ при МДН 177 кВ, АДН 169 кВ (номер СРС 2631.58.1, рисунок К.4.1).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163 кВ при МДН 177 кВ, АДН 169 кВ (номер СРС 2631.6.1, рисунок К.2.1).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Единичная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Ермак: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Надым: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Уренгойская ГРЭС: 1СШ 220 кВ: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(номер СРС 2631.63.1, рисунок К.6.1):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2631.115.1, рисунок К.15.1):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86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2631.63.1, рисунок К.6.1):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2631.98.1, рисунок К.12.1):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2631.104.1, рисунок К.13.1):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2631.105.1, рисунок К.14.1):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2631.65.1, рисунок К.8.1):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128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133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131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ЯГП-5: 2СШ 110 кВ, ЯГП-2: 2СШ 110 кВ, ЯГП-3В: 1СШ 110 кВ, ЯГП-3В: 2СШ 110 кВ, ЯГП-3: 1СШ 110 кВ, ЯГП-3: 2СШ 110 кВ, ЯГП-4: 1СШ 110 кВ, ЯГП-2: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131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2631.66.1, рисунок К.9.1):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126 кВ при наибольшем рабочем 126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129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2СШ 110 кВ, УГП-12: 1СШ 110 кВ, УГП-12: 2СШ 110 кВ, УГП-13: 1СШ 110 кВ, УГП-13: 2СШ 110 кВ, Оленья: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(номер СРС 2631.67.1, рисунок К.10.1):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(номер СРС 2631.68.1, рисунок К.11.1):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Лонг-Юган: 1СШ 110 кВ, Приозерная: 1СШ 110 кВ, отп., Лонг-Юган:2СШ 110 кВ, Приозерная: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133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133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отп., Ст. Надым: 2СШ 110 кВ, Береговая: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ПП-2, отп., Ст. Надым: 1СШ 110 кВ, Береговая: 2СШ 110 кВ, Л. Хеттинская: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(номер СРС 2644.68.1, рисунок К.238.1):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ПП-1, Голубика: 1СШ 110 кВ, Морошка: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Морошка: 1СШ 110 кВ, Голубика: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ПГП-8: 1СШ 110 кВ, Ныда: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2665.68.1, рисунок К.253.1):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ПГП-1: 1СШ 110 кВ, ПГП-4: 1СШ 110 кВ, ПГП-4: 2СШ 110 кВ, ПГП-5: 1СШ 110 кВ, ПГП-5: 2СШ 110 кВ, ПГП-6: 1СШ 110 кВ, ПГП-6: 2СШ 110 кВ, ПГП-7: 2СШ 110 кВ, ПГП-8: 2СШ 110 кВ, Ныда: 2СШ 110 кВ, ПГП-9: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2677.68.1, рисунок К.363.1):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ПГП-1: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ПГП-4: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ПГП-5: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ПГП-6: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ПГП-7: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ПГП-8: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Ныда: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ПГП-9: 2СШ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Славянская: 1СШ 220 кВ, Славянская: 2СШ 220 кВ, В: 1 220 кВ, В: 2 220 кВ, Тасу-Ява, Тасу-Ява, 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2719.72.1, рисунок К.471.1):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1СШ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Славянская: 2СШ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1 220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В: 2 220 кВ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173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87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87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164 кВ при МДН 177 кВ, АДН 169 кВ (номер СРС 2631.115.1, рисунок К.15.1).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(номер СРС 2612.87.1, рисунок К.67.1).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2612.88.1, рисунок К.68.1).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2612.89.1, рисунок К.69.1).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2612.90.1, рисунок К.70.1).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2612.91.1, рисунок К.71.1).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2612.92.1, рисунок К.72.1).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2612.93.1, рисунок К.73.1).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2612.94.1, рисунок К.74.1).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3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(72 А) от ДДТН = 60 А, 7 % от АДТН = 1000 А (номер СРС 2612.95.1, рисунок К.75.1).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4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2612.96.1, рисунок К.76.1).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2612.97.1, рисунок К.77.1).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Исконная.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(67 А) от ДДТН = 60 А, 7 % от АДТН = 1000 А (номер СРС 2612.98.1, рисунок К.78.1).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2612.99.1, рисунок К.79.1).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Исконная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(66 А) от ДДТН = 60 А, 7 % от АДТН = 1000 А (номер СРС 2612.103.1, рисунок К.83.1).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Исконная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(66 А) от ДДТН = 60 А, 7 % от АДТН = 1000 А (номер СРС 2612.104.1, рисунок К.84.1).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207 % (124 А) от ДДТН = 60 А, 12 % от АДТН = 1000 А (номер СРС 2612.107.1, рисунок К.86.1).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126 % (75 А) от ДДТН = 60 А, 8 % от АДТН = 1000 А (номер СРС 2612.108.1, рисунок К.87.1).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126 % (75 А) от ДДТН = 60 А, 8 % от АДТН = 1000 А (номер СРС 2612.109.1, рисунок К.88.1).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2612.110.1, рисунок К.89.1).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2612.111.1, рисунок К.90.1).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116 % (70 А) от ДДТН = 60 А, 7 % от АДТН = 1000 А (номер СРС 2612.112.1, рисунок К.91.1).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116 % (70 А) от ДДТН = 60 А, 7 % от АДТН = 1000 А (номер СРС 2612.113.1, рисунок К.92.1).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268 % (161 А) от ДДТН = 60 А, 16 % от АДТН = 1000 А (номер СРС 2612.116.1, 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(64 А) от ДДТН = 60 А, 6 % от АДТН = 1000 А (номер СРС 2612.117.1, рисунок К.95.1).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106 % (64 А) от ДДТН = 60 А, 6 % от АДТН = 1000 А (номер СРС 2612.118.1, рисунок К.96.1).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(номер СРС 2612.101.1, рисунок К.81.1).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(номер СРС 2612.64.1, рисунок К.45.1).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(70 А) от ДДТН = 60 А, 7 % от АДТН = 1000 А (номер СРС 2612.100.1, рисунок К.80.1).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115 % (69 А) от ДДТН = 60 А, 7 % от АДТН = 1000 А (номер СРС 2612.119.1, рисунок К.97.1).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2612.120.1, рисунок К.98.1).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2612.121.1, рисунок К.99.1).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(62 А) от ДДТН = 60 А, 6 % от АДТН = 1000 А (номер СРС 2612.122.1, рисунок К.100.1).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(66 А) от ДДТН = 60 А, 7 % от АДТН = 1000 А (номер СРС 2612.123.1, рисунок К.101.1).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2612.80.1, рисунок К.60.1).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2612.81.1, рисунок К.61.1).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2612.82.1, рисунок К.62.1).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2612.83.1, рисунок К.63.1).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(72 А) от ДДТН = 60 А, 7 % от АДТН = 1000 А (номер СРС 2612.66.1, рисунок К.46.1).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2612.102.1, рисунок К.82.1).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110 % (66 А) от ДДТН = 60 А, 7 % от АДТН = 1000 А (номер СРС 2612.67.1, рисунок К.47.1).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 -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156 % (94 А) от ДДТН = 60 А, 9 % от АДТН = 1000 А (номер СРС 2612.77.1, рисунок К.57.1).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219 % (132 А) от ДДТН = 60 А, 13 % от АДТН = 1000 А (номер СРС 2612.69.1, рисунок К.49.1).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СВ 220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118 % (71 А) от ДДТН = 60 А, 7 % от АДТН = 1000 А (номер СРС 2612.84.1, рисунок К.64.1).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Салехард: 1СШ 220 кВ - Салехард: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2612.79.1, рисунок К.59.1).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2612.74.1, рисунок К.54.1).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132 % (79 А) от ДДТН = 60 А, 8 % от АДТН = 1000 А (номер СРС 2612.70.1, рисунок К.50.1).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207 % (124 А) от ДДТН = 60 А, 12 % от АДТН = 1000 А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134 % (80 А) от ДДТН = 60 А, 8 % от АДТН = 1000 А (номер СРС 2612.75.1, рисунок К.55.1).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134 % (80 А) от ДДТН = 60 А, 8 % от АДТН = 1000 А (номер СРС 2612.78.1, рисунок К.58.1).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(71 А) от ДДТН = 60 А, 7 % от АДТН = 1000 А (номер СРС 2612.73.1, рисунок К.53.1).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ПГП-7: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126 кВ при наибольшем рабочем 126 кВ (номер СРС 2677.68.1, рисунок К.363.1).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ПГП-9: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127 кВ при наибольшем рабочем 126 кВ (номер СРС 27716.68.1, рисунок К.665.1).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135 % (135 А) от ДДТН = 100 А, 122 % от АДТН = 110 А (номер СРС 2612.106.1, рисунок К.85.1).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(166 А) от ДДТН = 100 А, 151 % от АДТН = 110 А (номер СРС 2612.114.1, рисунок К.93.1).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184 % (184 А) от ДДТН = 100 А, 167 % от АДТН = 110 А (номер СРС 2612.116.1, 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113 % (113 А) от ДДТН = 100 А, 103 % от АДТН = 110 А (номер СРС 2612.68.1, рисунок К.48.1).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2612.76.1, рисунок К.56.1).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152 % (152 А) от ДДТН = 100 А, 138 % от АДТН = 110 А (номер СРС 2612.70.1, рисунок К.50.1).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106 % (106 А) от ДДТН = 100 А, 96 % от АДТН = 110 А (номер СРС 2612.78.1, рисунок К.58.1).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266 кВ при наибольшем рабочем 252 кВ (номер СРС 2677.71.1, рисунок К.365.1).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2631.66.1, рисунок К.9.1).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131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143 % (172 А) от ДДТН = 120 А, 17 % от АДТН = 1000 А (номер СРС 2612.107.1, рисунок К.86.1).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175 % (210 А) от ДДТН = 120 А, 21 % от АДТН = 1000 А (номер СРС 2612.116.1, 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 -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(133 А) от ДДТН = 120 А, 13 % от АДТН = 1000 А (номер СРС 2612.77.1, рисунок К.57.1).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140 % (169 А) от ДДТН = 120 А, 17 % от АДТН = 1000 А (номер СРС 2612.69.1, рисунок К.49.1).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138 % (165 А) от ДДТН = 120 А, 17 % от АДТН = 1000 А (номер СРС 2612.71.1, рисунок К.51.1).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(128 А) от ДДТН = 120 А, 13 % от АДТН = 1000 А (номер СРС 2612.78.1, рисунок К.58.1).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257 кВ при наибольшем рабочем 252 кВ (номер СРС 2677.70.1, рисунок К.364.1).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255 кВ при наибольшем рабочем 252 кВ (номер СРС 2677.71.1, рисунок К.365.1).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255 кВ при наибольшем рабочем 252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101 % (91 А) от ДДТН = 90 А, 46 % от АДТН = 200 А (номер СРС 2612.87.1, рисунок К.67.1).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2612.88.1, рисунок К.68.1).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2612.89.1, рисунок К.69.1).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1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2612.90.1, рисунок К.70.1).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2612.91.1, рисунок К.71.1).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2612.92.1, рисунок К.72.1).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2612.93.1, рисунок К.73.1).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2612.94.1, рисунок К.74.1).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3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2612.95.1, рисунок К.75.1).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4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2612.96.1, рисунок К.76.1).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2612.97.1, рисунок К.77.1).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2612.99.1, рисунок К.79.1).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143 % (129 А) от ДДТН = 90 А, 64 % от АДТН = 200 А (номер СРС 2612.106.1, рисунок К.85.1).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(96 А) от ДДТН = 90 А, 48 % от АДТН = 200 А (номер СРС 2612.108.1, рисунок К.87.1).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– Салехард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107 % (96 А) от ДДТН = 90 А, 48 % от АДТН = 200 А (номер СРС 2612.109.1, рисунок К.88.1).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2612.110.1, рисунок К.89.1).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Новоуренгойская ГТЭС - Уренгой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2612.111.1, рисунок К.90.1).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101 % (91 А) от ДДТН = 90 А, 45 % от АДТН = 200 А (номер СРС 2612.112.1, рисунок К.91.1).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101 % (91 А) от ДДТН = 90 А, 45 % от АДТН = 200 А (номер СРС 2612.113.1, рисунок К.92.1).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174 % (157 А) от ДДТН = 90 А, 79 % от АДТН = 200 А (номер СРС 2612.114.1, рисунок К.93.1).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197 % (177 А) от ДДТН = 90 А, 89 % от АДТН = 200 А (номер СРС 2612.116.1, рисунок К.94.1).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(91 А) от ДДТН = 90 А, 46 % от АДТН = 200 А (номер СРС 2612.101.1, рисунок К.81.1).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(91 А) от ДДТН = 90 А, 46 % от АДТН = 200 А (номер СРС 2612.64.1, рисунок К.45.1).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Ермак: 2СШ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(91 А) от ДДТН = 90 А, 46 % от АДТН = 200 А (номер СРС 2612.100.1, рисунок К.80.1).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100 % (90 А) от ДДТН = 90 А, 45 % от АДТН = 200 А (номер СРС 2612.119.1, рисунок К.97.1).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2612.120.1, рисунок К.98.1).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Славянская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2612.121.1, рисунок К.99.1).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2612.80.1, рисунок К.60.1).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1-2 220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2612.81.1, рисунок К.61.1).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2612.82.1, рисунок К.62.1).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ЛВ 2-2 220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2612.83.1, рисунок К.63.1).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104 % (93 А) от ДДТН = 90 А, 47 % от АДТН = 200 А (номер СРС 2612.66.1, рисунок К.46.1).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2612.102.1, рисунок К.82.1).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131 % (118 А) от ДДТН = 90 А, 59 % от АДТН = 200 А (номер СРС 2612.76.1, рисунок К.56.1).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СВ 220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102 % (92 А) от ДДТН = 90 А, 46 % от АДТН = 200 А (номер СРС 2612.84.1, рисунок К.64.1).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Салехард: 1СШ 220 кВ - Салехард: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2612.79.1, рисунок К.59.1).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103 % (93 А) от ДДТН = 90 А, 46 % от АДТН = 200 А (номер СРС 2612.74.1, рисунок К.54.1).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149 % (134 А) от ДДТН = 90 А, 67 % от АДТН = 200 А (номер СРС 2612.70.1, рисунок К.50.1).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112 % (101 А) от ДДТН = 90 А, 50 % от АДТН = 200 А (номер СРС 2612.78.1, рисунок К.58.1).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Оп. 234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127 кВ при наибольшем рабочем 126 кВ (номер СРС 2631.98.1, рисунок К.12.1).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134 кВ при наибольшем рабочем 126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минимум нагрузки 2026 г (tср; 0°C) и составляет 257 кВ при наибольшем рабочем 252 кВ (номер СРС 2644.68.1, рисунок К.238.1).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Уренгой: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зимний максимум нагрузки 2026 г (tср; 0°C; AutoBsh) и составляет 127 кВ при наибольшем рабочем 126 кВ (номер СРС 2631.67.1, рисунок К.10.1).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119 % (902 А) от ДДТН = 761 А, 95 % от АДТН = 947 А (номер СРС 2656.105.1, рисунок К.347.1).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116 % (880 А) от ДДТН = 761 А, 93 % от АДТН = 947 А (номер СРС 2656.68.1, рисунок К.344.1).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172 кВ при МДН 177 кВ, АДН 169 кВ (номер СРС 2612.119.1, рисунок К.97.1).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164 кВ при МДН 177 кВ, АДН 169 кВ (номер СРС 2631.115.1, рисунок К.15.1).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163 кВ при МДН 177 кВ, АДН 169 кВ (номер СРС 2631.63.1, рисунок К.6.1).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172 кВ при МДН 177 кВ, АДН 169 кВ (номер СРС 2719.72.1, рисунок К.471.1).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АТ1 Тасу-Ява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Тасу-Ява - Тасу-Ява в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(417 А) от ДДТН = 345 А, 93 % от АДТН = 450 А (номер СРС 27515.79.1, рисунок К.653.1).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ремонт Уренгойская ГРЭС: 1СШ 220 кВ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85 кВ при МДН 89 кВ, АДН 85 кВ (номер СРС 2631.68.1, рисунок К.11.1).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Нормативное возмущение (до 20 минут после нормативного возмущения) в единичной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СВ 220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Мангазея, АО КВЛ 220 кВ Уренгойская ГРЭС - Ермак в схеме ремонта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ВЛ 220 кВ Исконная - Ермак, АО 1 АТ 220/110 кВ ПС 220 кВ Мангазея в схеме ремонта КВЛ 220 кВ Уренгойская ГРЭС - Ермак, АО 1 АТ 220/110 кВ ПС 220 кВ Мангазея в схеме ремонта Мангазея: 1СШ 220 кВ - Мангазея: 2СШ 220 кВ, АО 2 АТ 220/110 кВ ПС 220 кВ Мангазея в схеме ремонта ВЛ 220 кВ Исконная - Ермак, АО 2 АТ 220/110 кВ ПС 220 кВ Мангазея в схеме ремонта КВЛ 220 кВ Уренгойская ГРЭС - Ермак, АО 2 АТ 220/110 кВ ПС 220 кВ Мангазея в схеме ремонта КВЛ 220 кВ Уренгойская ГРЭС - Мангазея, АО ВЛ 220 кВ Исконная - Ермак в схеме ремонта КВЛ 220 кВ Ермак - Мангазея, АО ВЛ 220 кВ Исконная - Ермак в схеме ремонта КВЛ 220 кВ Ермак - Славянская №1, АО ВЛ 220 кВ Исконная - Ермак в схеме ремонта КВЛ 220 кВ Ермак - Славянская №2, АО ВЛ 220 кВ Уренгойская ГРЭС - Исконная в схеме ремонта КВЛ 220 кВ Уренгойская ГРЭС - Мангазея, АО Ермак: 1СШ 220 кВ - Тасу-Ява в схеме ремонта КВЛ 220 кВ Уренгойская ГРЭС - Ермак, АО Ермак: 2СШ 220 кВ - Тасу-Ява в схеме ремонта КВЛ 220 кВ Уренгойская ГРЭС - Ермак, АО КВЛ 220 кВ Ермак - Славянская №1 в схеме ремонта КВЛ 220 кВ Уренгойская ГРЭС - Ермак, АО КВЛ 220 кВ Ермак - Славянская №1 в схеме ремонта КВЛ 220 кВ Уренгойская ГРЭС - Мангазея, АО КВЛ 220 кВ Ермак - Славянская №2 в схеме ремонта КВЛ 220 кВ Уренгойская ГРЭС - Ермак, АО КВЛ 220 кВ Ермак - Славянская №2 в схеме ремонта КВЛ 220 кВ Уренгойская ГРЭС - Мангазея, АО Мангазея: 1СШ 220 кВ - Мангазея: 2СШ 220 кВ в схеме ремонта ВЛ 220 кВ Исконная - Ермак, АО Мангазея: 1СШ 220 кВ - Мангазея: 2СШ 220 кВ в схеме ремонта КВЛ 220 кВ Уренгойская ГРЭС - Ермак, АО Мангазея: 1СШ 220 кВ - Мангазея: 2СШ 220 кВ в схеме ремонта КВЛ 220 кВ Уренгойская ГРЭС - Мангазея, АО СВ 220 Ермак в схеме ремонта ВЛ 220 кВ Исконная - Ермак, АО СВ 220 Ермак в схеме ремонта Ермак: 1СШ 220 кВ - Тасу-Ява, АО СВ 220 Ермак в схеме ремонта КВЛ 220 кВ Уренгойская ГРЭС - Ермак, АО Тасу-Ява - Тасу-Ява в схеме ремонта ВЛ 220 кВ Исконная - Ермак, АО Тасу-Ява - Тасу-Ява в схеме ремонта Ермак: 1СШ 220 кВ - Тасу-Ява, АО Тасу-Ява - Тасу-Ява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Уренгойская ГРЭС - Исконная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Мангазея в схеме ремонта КВЛ 220 кВ Ермак - Мангазея, АО 2 АТ 220/110 кВ ПС 220 кВ Мангазея в схеме ремонта КВЛ 220 кВ Ермак - Мангазея, АО Мангазея: 1СШ 220 кВ - Мангазея: 2СШ 220 кВ в схеме ремонта КВЛ 220 кВ Ермак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Уренгойская ГРЭС: 1СШ 220 кВ - Уренгойская ГРЭС: 2СШ 220 кВ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2027 г (-41°C).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КВЛ 220 кВ Ермак - Мангазея в схеме ремонта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ПЭВТ; тест ПА).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1 АТ 220/110 кВ ПС 220 кВ Надым в схеме ремонта 2 АТ 220/110 кВ ПС 220 кВ Надым, АО ВЛ 220 кВ Муравленковская - Надым в схеме ремонта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Надым - Уренгой в схеме ремонта ВЛ 220 кВ Уренгой - Пангоды: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Муравленковская: 1СШ 220 кВ - Тарко-Сале: 2СШ 220 кВ в схеме ремонта ВЛ 220 кВ Муравленковская - Надым: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зимний минимум нагрузки 2027 г (tср; 0°C).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69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69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2677.238.1, рисунок К.372.1):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(номер СРС 2631.264.1, 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2677.268.1, 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2631.157.1, рисунок К.20.1):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2631.145.1, рисунок К.19.1):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(номер СРС 2623.306.1, рисунок К.228.1):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81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81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2631.134.1, рисунок К.16.1):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2612.285.1, рисунок К.160.1):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(номер СРС 2631.188.1, рисунок К.22.1):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3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2631.263.1, рисунок К.30.1):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82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2631.216.1, рисунок К.23.1):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83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72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2631.187.1, рисунок К.21.1):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3 78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2612.417.1, рисунок К.183.1):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71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71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2677.238.1, рисунок К.372.1):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(номер СРС 2631.264.1, рисунок К.31.1):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76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2677.268.1, рисунок К.378.1):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(номер СРС 2623.306.1, рисунок К.228.1):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83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(номер СРС 2631.188.1, рисунок К.22.1):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ЯГП-2: 2СШ 110 кВ, ЯГП-3В: 1СШ 110 кВ, ЯГП-3В: 2СШ 110 кВ, ЯГП-3: 1СШ 110 кВ, ЯГП-3: 2СШ 110 кВ, ЯГП-4: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27716.258.1, рисунок К.678.1):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отп., ЯГП-1В: 2СШ 110 кВ, ЯГП-5: 2СШ 110 кВ, ЯГП-6: 1СШ 110 кВ, ЯГП-6: 2СШ 110 кВ, ЯГП-7: 1СШ 110 кВ, ЯГП-7: 2СШ 110 кВ, ЯГП-4: 2СШ 110 кВ, ЯГП-1В: 1СШ 110 кВ, ЯГП-2В: 1СШ 110 кВ, ЯГП-5: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Ямбург: 2СШ 110 кВ, ЯГП-1: 1СШ 110 кВ, ЯГП-1: 2СШ 110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Оленья: 1 220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допустимое в течениие 20 минут 277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Тасу-Ява, Русская, БСК 1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при АО Тасу-Ява - Тасу-Ява в схеме ремонта Тасу-Ява - Тасу-Ява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(номер СРС 2612.128.1, рисунок К.103.1):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Тасу-Ява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Русская 72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БСК 1 72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(номер СРС 2656.257.1, рисунок К.357.1):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125 % (762 А) от ДДТН = 610 А, 101 % от АДТН = 757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125 % (781 А) от ДДТН = 626 А, 102 % от АДТН = 769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отп., отп.,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2677.256.1, рисунок К.376.1):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131 кВ при МДН 177 кВ, АДН 169 кВ (номер СРС 2612.417.1, рисунок К.183.1).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156 кВ при МДН 177 кВ, АДН 169 кВ (номер СРС 2677.238.1, рисунок К.372.1).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143 кВ при МДН 177 кВ, АДН 169 кВ (номер СРС 2631.264.1, рисунок К.31.1).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153 кВ при МДН 177 кВ, АДН 169 кВ (номер СРС 2677.268.1, рисунок К.378.1).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(номер СРС 2631.157.1, рисунок К.20.1).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(номер СРС 2631.145.1, рисунок К.19.1).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160 кВ при МДН 177 кВ, АДН 169 кВ (номер СРС 2623.306.1, рисунок К.228.1).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(номер СРС 2631.134.1, рисунок К.16.1).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157 кВ при МДН 177 кВ, АДН 169 кВ (номер СРС 2631.188.1, рисунок К.22.1).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132 % (132 А) от ДДТН = 100 А, 120 % от АДТН = 110 А (номер СРС 2612.400.1, рисунок К.178.1).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163 % (163 А) от ДДТН = 100 А, 149 % от АДТН = 110 А (номер СРС 2612.408.1, рисунок К.179.1).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181 % (181 А) от ДДТН = 100 А, 164 % от АДТН = 110 А (номер СРС 2612.410.1, рисунок К.180.1).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133 % (133 А) от ДДТН = 100 А, 121 % от АДТН = 110 А (номер СРС 2612.440.1, рисунок К.186.1).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165 % (165 А) от ДДТН = 100 А, 150 % от АДТН = 110 А (номер СРС 2612.448.1, рисунок К.187.1).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182 % (182 А) от ДДТН = 100 А, 166 % от АДТН = 110 А (номер СРС 2612.450.1, рисунок К.188.1).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АТ 1 220/110 кВ ПС 220 кВ Ермак в схеме ремонта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114 % (114 А) от ДДТН = 100 А, 104 % от АДТН = 110 А (номер СРС 2612.468.1, рисунок К.192.1).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153 % (153 А) от ДДТН = 100 А, 140 % от АДТН = 110 А (номер СРС 2612.516.1, рисунок К.208.1).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и составляет 344 % (344 А) от ДДТН = 100 А, 312 % от АДТН = 110 А (номер СРС 2612.517.1, рисунок К.209.1).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и составляет 388 % (388 А) от ДДТН = 100 А, 353 % от АДТН = 110 А (номер СРС 2612.526.1, рисунок К.210.1).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182 % (182 А) от ДДТН = 100 А, 166 % от АДТН = 110 А (номер СРС 2612.527.1, рисунок К.211.1).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Тарко-Сале в схеме ремонта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186 % (186 А) от ДДТН = 100 А, 169 % от АДТН = 110 А (номер СРС 2612.532.1, рисунок К.214.1).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Тарко-Сале в схеме ремонта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186 % (186 А) от ДДТН = 100 А, 169 % от АДТН = 110 А (номер СРС 2612.533.1, рисунок К.215.1).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Ермак: 2СШ 220 кВ - Тасу-Ява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180 % (180 А) от ДДТН = 100 А, 163 % от АДТН = 110 А (номер СРС 2612.475.1, рисунок К.193.1).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135 % (135 А) от ДДТН = 100 А, 122 % от АДТН = 110 А (номер СРС 2612.483.1, рисунок К.197.1).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(166 А) от ДДТН = 100 А, 151 % от АДТН = 110 А (номер СРС 2612.491.1, рисунок К.198.1).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184 % (184 А) от ДДТН = 100 А, 167 % от АДТН = 110 А (номер СРС 2612.493.1, рисунок К.199.1).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106 % (800 А) от ДДТН = 756 А, 106 % от АДТН = 756 А (номер СРС 27412.251.1, рисунок К.530.1).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(840 А) от ДДТН = 756 А, 111 % от АДТН = 756 А (номер СРС 27412.255.1, рисунок К.531.1).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117 % (117 А) от ДДТН = 100 А, 107 % от АДТН = 110 А (номер СРС 2612.212.1, рисунок К.151.1).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(119 А) от ДДТН = 100 А, 108 % от АДТН = 110 А (номер СРС 2612.229.1, рисунок К.152.1).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143 % (143 А) от ДДТН = 100 А, 130 % от АДТН = 110 А (номер СРС 2612.237.1, рисунок К.153.1).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144 % (144 А) от ДДТН = 100 А, 131 % от АДТН = 110 А (номер СРС 2612.239.1, рисунок К.154.1).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(120 А) от ДДТН = 100 А, 109 % от АДТН = 110 А (номер СРС 2612.168.1, рисунок К.119.1).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2612.169.1, рисунок К.120.1).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165 % (165 А) от ДДТН = 100 А, 150 % от АДТН = 110 А (номер СРС 2612.170.1, рисунок К.121.1).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1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2612.171.1, рисунок К.122.1).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(121 А) от ДДТН = 100 А, 110 % от АДТН = 110 А (номер СРС 2612.172.1, рисунок К.123.1).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2612.173.1, рисунок К.124.1).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136 % (136 А) от ДДТН = 100 А, 124 % от АДТН = 110 А (номер СРС 2612.174.1, рисунок К.125.1).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2612.175.1, рисунок К.126.1).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3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123 % (123 А) от ДДТН = 100 А, 112 % от АДТН = 110 А (номер СРС 2612.176.1, рисунок К.127.1).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4 АТ 220/110 кВ ПС 220 кВ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123 % (123 А) от ДДТН = 100 А, 112 % от АДТН = 110 А (номер СРС 2612.177.1, рисунок К.128.1).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АТ 1 220/110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2612.178.1, рисунок К.129.1).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АТ 1 220/110 кВ ПС 220 кВ Исконная.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(120 А) от ДДТН = 100 А, 109 % от АДТН = 110 А (номер СРС 2612.179.1, рисунок К.130.1).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АТ 2 220/110 кВ ПС 220 кВ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2612.180.1, рисунок К.131.1).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Исконная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(121 А) от ДДТН = 100 А, 110 % от АДТН = 110 А (номер СРС 2612.184.1, рисунок К.135.1).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135 % (135 А) от ДДТН = 100 А, 122 % от АДТН = 110 А (номер СРС 2612.186.1, рисунок К.136.1).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– Салехард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(120 А) от ДДТН = 100 А, 109 % от АДТН = 110 А (номер СРС 2612.188.1, рисунок К.137.1).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– Салехард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(119 А) от ДДТН = 100 А, 109 % от АДТН = 110 А (номер СРС 2612.189.1, рисунок К.138.1).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Новоуренгойская ГТЭС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123 % (123 А) от ДДТН = 100 А, 112 % от АДТН = 110 А (номер СРС 2612.190.1, рисунок К.139.1).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Новоуренгойская ГТЭС - Уренгой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123 % (123 А) от ДДТН = 100 А, 112 % от АДТН = 110 А (номер СРС 2612.191.1, рисунок К.140.1).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Оленья-1.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124 % (124 А) от ДДТН = 100 А, 112 % от АДТН = 110 А (номер СРС 2612.192.1, рисунок К.141.1).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124 % (124 А) от ДДТН = 100 А, 112 % от АДТН = 110 А (номер СРС 2612.193.1, рисунок К.142.1).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166 % (166 А) от ДДТН = 100 А, 151 % от АДТН = 110 А (номер СРС 2612.194.1, рисунок К.143.1).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265 % (265 А) от ДДТН = 100 А, 241 % от АДТН = 110 А (номер СРС 2612.195.1, рисунок К.144.1).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(120 А) от ДДТН = 100 А, 109 % от АДТН = 110 А (номер СРС 2612.196.1, рисунок К.145.1).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120 % (120 А) от ДДТН = 100 А, 109 % от АДТН = 110 А (номер СРС 2612.197.1, рисунок К.146.1).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(121 А) от ДДТН = 100 А, 110 % от АДТН = 110 А (номер СРС 2612.182.1, рисунок К.133.1).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Ермак: 2СШ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(121 А) от ДДТН = 100 А, 110 % от АДТН = 110 А (номер СРС 2612.181.1, рисунок К.132.1).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119 % (119 А) от ДДТН = 100 А, 108 % от АДТН = 110 А (номер СРС 2612.198.1, рисунок К.147.1).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Ермак - Славянская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2612.199.1, рисунок К.148.1).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Ермак - Славянская №2.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2612.200.1, рисунок К.149.1).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115 % (115 А) от ДДТН = 100 А, 105 % от АДТН = 110 А (номер СРС 2612.201.1, рисунок К.150.1).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1-1 220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2612.161.1, рисунок К.112.1).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1-2 220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2612.162.1, рисунок К.113.1).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2-1 220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2612.163.1, рисунок К.114.1).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ЛВ 2-2 220 Славянская.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2612.164.1, рисунок К.115.1).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2612.183.1, рисунок К.134.1).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СВ 220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2612.165.1, рисунок К.116.1).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Салехард: 1СШ 220 кВ - Салехард: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2612.160.1, рисунок К.111.1).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2612.166.1, рисунок К.117.1).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140 % (140 А) от ДДТН = 100 А, 127 % от АДТН = 110 А (номер СРС 2612.159.1, рисунок К.110.1).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134 % (134 А) от ДДТН = 100 А, 121 % от АДТН = 110 А (номер СРС 2612.353.1, рисунок К.166.1).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165 % (165 А) от ДДТН = 100 А, 150 % от АДТН = 110 А (номер СРС 2612.361.1, рисунок К.167.1).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183 % (183 А) от ДДТН = 100 А, 166 % от АДТН = 110 А (номер СРС 2612.363.1, рисунок К.168.1).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Салехард: 1СШ 220 кВ - Салехард: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185 % (185 А) от ДДТН = 100 А, 168 % от АДТН = 110 А (номер СРС 2612.297.1, рисунок К.163.1).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Тасу-Ява - Тасу-Ява в схеме ремонта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122 % (122 А) от ДДТН = 100 А, 111 % от АДТН = 110 А (номер СРС 2612.124.1, рисунок К.102.1).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Тасу-Ява - Тасу-Ява в схеме ремонта Тасу-Ява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180 % (180 А) от ДДТН = 100 А, 163 % от АДТН = 110 А (номер СРС 2612.371.1, рисунок К.171.1).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134 % (134 А) от ДДТН = 100 А, 121 % от АДТН = 110 А (номер СРС 2612.147.1, рисунок К.107.1).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164 % (164 А) от ДДТН = 100 А, 149 % от АДТН = 110 А (номер СРС 2612.152.1, рисунок К.108.1).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179 % (179 А) от ДДТН = 100 А, 162 % от АДТН = 110 А (номер СРС 2612.154.1, рисунок К.109.1).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Пангоды: 2СШ 220 кВ - Пангоды: 1СШ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121 % (121 А) от ДДТН = 100 А, 110 % от АДТН = 110 А (номер СРС 2612.135.1, рисунок К.106.1).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114 % (114 А) от ДДТН = 100 А, 104 % от АДТН = 110 А (номер СРС 2612.270.1, рисунок К.156.1).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156 % (156 А) от ДДТН = 100 А, 142 % от АДТН = 110 А (номер СРС 2612.272.1, рисунок К.157.1).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189 % (189 А) от ДДТН = 100 А, 172 % от АДТН = 110 А (номер СРС 2612.280.1, рисунок К.158.1).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183 % (183 А) от ДДТН = 100 А, 167 % от АДТН = 110 А (номер СРС 2612.282.1, рисунок К.159.1).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ВЛ 220 кВ Уренгой - Оленья-1 в схеме ремонта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141 кВ при допустимое в течениие 20 минут 139 кВ (номер СРС 27716.258.1, рисунок К.678.1).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ВЛ 220 кВ Надым - Уренгой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2027 г (30°C ПЭВТ) и составляет 124 % (759 А) от ДДТН = 610 А, 100 % от АДТН = 757 А (номер СРС 27514.257.1, рисунок К.645.1).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2027 г (30°C ПЭВТ) и составляет 140 % (201 А) от ДДТН = 144 А, 106 % от АДТН = 190 А (номер СРС 27514.153.1, рисунок К.638.1).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(30°C ПЭВТ) и составляет 163 % (234 А) от ДДТН = 144 А, 123 % от АДТН = 190 А (номер СРС 2656.156.1, рисунок К.351.1).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Муравленковская: 1СШ 220 кВ - Тарко-Сале: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140 % (255 А) от ДДТН = 182 А, 134 % от АДТН = 190 А (номер СРС 27412.154.1, рисунок К.525.1).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и составляет 370 % (333 А) от ДДТН = 90 А, 166 % от АДТН = 200 А (номер СРС 2612.517.1, рисунок К.209.1).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 - Пангоды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зимний максимум нагрузки 2026 г (минус 41°C) и составляет 422 % (379 А) от ДДТН = 90 А, 190 % от АДТН = 200 А (номер СРС 2612.526.1, рисунок К.210.1).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105 % (794 А) от ДДТН = 756 А, 105 % от АДТН = 756 А (номер СРС 27412.251.1, рисунок К.530.1).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Муравленковская: 1СШ 220 кВ - Тарко-Сале: 2СШ 220 кВ в схеме ремонта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минимум нагрузки 2027 г (tср; 0°C).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111 % (837 А) от ДДТН = 756 А, 111 % от АДТН = 756 А (номер СРС 27412.255.1, рисунок К.531.1).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составляет 284 % (256 А) от ДДТН = 90 А, 128 % от АДТН = 200 А (номер СРС 2612.195.1, рисунок К.144.1).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Уренгойская ГРЭС: 1СШ 220 кВ - Уренгойская ГРЭС: 2СШ 220 кВ в схеме ремонта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(1013 А) от ДДТН = 873 А, 101 % от АДТН = 1000 А (номер СРС 2677.183.1, рисунок К.369.1).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118 кВ при МДН 177 кВ, АДН 169 кВ (номер СРС 2612.417.1, рисунок К.183.1).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1 АТ 220/110 кВ ПС 220 кВ Мангазея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2027 г (-41°C) и составляет 129 кВ при МДН 177 кВ, АДН 169 кВ (номер СРС 2719.331.1, рисунок К.478.1).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2 АТ 220/110 кВ ПС 220 кВ Мангазея в схеме ремонта Мангазея: 1СШ 220 кВ - Мангазея: 2СШ 220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168 кВ при МДН 177 кВ, АДН 169 кВ (номер СРС 2612.436.1, рисунок К.184.1).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Исконная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156 кВ при МДН 177 кВ, АДН 169 кВ (номер СРС 2677.238.1, рисунок К.372.1).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143 кВ при МДН 177 кВ, АДН 169 кВ (номер СРС 2631.264.1, рисунок К.31.1).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КВЛ 220 кВ Уренгойская ГРЭС -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153 кВ при МДН 177 кВ, АДН 169 кВ (номер СРС 2677.268.1, рисунок К.378.1).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(номер СРС 2631.157.1, рисунок К.20.1).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169 кВ при МДН 177 кВ, АДН 169 кВ (номер СРС 2612.244.1, рисунок К.155.1).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164 кВ при МДН 177 кВ, АДН 169 кВ (номер СРС 2631.145.1, рисунок К.19.1).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минимум нагрузки 2026 г (-41°C) и составляет 156 кВ при МДН 177 кВ, АДН 169 кВ (номер СРС 2623.306.1, рисунок К.228.1).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164 кВ при МДН 177 кВ, АДН 169 кВ (номер СРС 2631.134.1, рисунок К.16.1).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Ермак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(tср; 0°C);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2026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минимум нагрузки 2027 г (-41°C).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(минус 41°C) и составляет 148 кВ при МДН 177 кВ, АДН 169 кВ (номер СРС 2612.285.1, рисунок К.160.1).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(tср; 0°C; AutoBsh);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2026 г (минус 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зимний максимум нагрузки 2027 г (-41°C);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(30°C ПЭВТ; тест ПА).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зимний максимум нагрузки 2026 г (tср; 0°C; AutoBsh) и составляет 157 кВ при МДН 177 кВ, АДН 169 кВ (номер СРС 2631.188.1, рисунок К.22.1).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БСК 4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Уренгойская ГРЭС - Исконная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82 кВ при МДН 89 кВ, АДН 85 кВ (номер СРС 2631.263.1, рисунок К.30.1).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СВ 220 Ермак в схеме ремонта Ермак: 1СШ 220 кВ - Тасу-Ява.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83 кВ при МДН 89 кВ, АДН 85 кВ (номер СРС 2631.216.1, рисунок К.23.1).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КВЛ 220 кВ Уренгойская ГРЭС - Ермак.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зимний максимум нагрузки 2026 г (tср; 0°C; AutoBsh).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составляет 78 кВ при МДН 89 кВ, АДН 85 кВ (номер СРС 2631.187.1, рисунок К.21.1).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Двойная ремонтная схема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1 АТ 220/110 кВ ПС 220 кВ Надым и 2 АТ 220/110 кВ ПС 220 кВ Надым, ремонт ВЛ 220 кВ Исконная - Ермак и КВЛ 220 кВ Уренгойская ГРЭС - Ермак, ремонт ВЛ 220 кВ Муравленковская - Надым и ВЛ 220 кВ Уренгойская ГРЭС - Тарко-Сале: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Ремонт ВЛ 220 кВ Исконная - Ермак и КВЛ 220 кВ Уренгойская ГРЭС - Мангазея, ремонт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Ямб. ГТЭС: 1СШ 110 кВ, Взлетная: 1СШ 110 кВ, Взлетная: 2СШ 110 кВ, Ямб. ГТЭС: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144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144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2665.291.1, 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ЯГП-2: 2СШ 110 кВ, ЯГП-3В: 1СШ 110 кВ, ЯГП-2: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2665.291.1, 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ЯГП-9: 110 кВ, ЯГП-5: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2665.291.1, рисунок К.269.1):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Л. Хеттинская: 2СШ 110 кВ, Лонг-Юган: 1СШ 110 кВ, Приозерная: 1СШ 110 кВ, ПП-2, отп., Ст. Надым: 1СШ 110 кВ, Береговая: 1СШ 110 кВ, Береговая: 2СШ 110 кВ, Л. Хеттинская: 1СШ 110 кВ, отп., Лонг-Юган:2СШ 110 кВ, Приозерная: 2СШ 110 кВ, Оп. 234,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 1СШ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1СШ 110 кВ 131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ПП-2 128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Береговая: 2СШ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Л. Хеттинская: 1СШ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Лонг-Юган:2СШ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Приозерная: 2СШ 110 кВ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Оп. 234 130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130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Надым: 1СШ 110 кВ, Надым: 2СШ 110 кВ, КС-0: 1СШ 110 кВ, КС-0: 2СШ 110 кВ, ПП-1, Голубика: 1СШ 110 кВ, Морошка: 2СШ 110 кВ, отп., Ст. Надым: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(номер СРС 2665.320.1, рисунок К.273.1):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КС-0: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ПП-1 127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Голубика: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Морошка: 2СШ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Ст. Надым: 2СШ 110 кВ 127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П. Хеттинская: 1СШ 220 кВ, Надым: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Надым: 1СШ 220 кВ - Надым: 2СШ 220 кВ и 1 АТ 220/110 кВ ПС 220 кВ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2677.314.1, рисунок К.383.1):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П. Хеттинская: 1СШ 220 кВ 253 кВ при наибольшем рабочем 252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Надым: 2СШ 220 кВ 254 кВ при наибольшем рабочем 252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2СШ 220 кВ, Мангазея: 1СШ 110 кВ, НПС-1: 1СШ 110 кВ, НПС-1: 2СШ 110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2677.383.1, рисунок К.391.1):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156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2677.413.1, рисунок К.405.1):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2665.379.1, рисунок К.278.1):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86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164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2677.397.1, рисунок К.402.1):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122 % (851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Ужгородская: 1СШ 110 кВ, УГП-9: 1СШ 110 кВ, УГП-10: 2СШ 110 кВ, Табьяха: 2СШ 110 кВ, Оленья: 2СШ 110 кВ, УГП-12: 1СШ 110 кВ, УГП-12: 2СШ 110 кВ, УГП-13: 2СШ 110 кВ, Юрхарово: 1СШ 110 кВ, отп., отп., СП НОВАТЭК: 1, СП НОВАТЭК: 2, Ямбург: 2СШ 110 кВ, ЯГП-1: 1СШ 110 кВ, ЯГП-1: 2СШ 110 кВ, отп., ЯГП-1В: 2СШ 110 кВ, ЯГП-6: 1СШ 110 кВ, ЯГП-6: 2СШ 110 кВ, ЯГП-7: 1СШ 110 кВ, ЯГП-7: 2СШ 110 кВ, ЯГП-4: 2СШ 110 кВ, Табьяха: 1СШ 110 кВ, Оленья: 1СШ 110 кВ, Оленья: 1 220 кВ, УГП-15: 1СШ 110 кВ, УГП-15: 2СШ 110 кВ, Ямбург: 1СШ 110 кВ, ЯГП-1В: 1СШ 110 кВ, ЯГП-2В: 1СШ 110 кВ, ЯГП-5: 1СШ 110 кВ, Песцовая: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2677.401.1, рисунок К.403.1):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Ужгородская: 1СШ 110 кВ 127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УГП-9: 1СШ 110 кВ 128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УГП-10: 2СШ 110 кВ 129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2СШ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УГП-12: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2СШ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Табьяха: 1СШ 110 кВ 134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Песцовая: 110 кВ 138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ЯГП-2В: 2СШ 110 кВ, ЯГП-3В: 2СШ 110 кВ, ЯГП-3: 1СШ 110 кВ, ЯГП-4: 1СШ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143 кВ при допустимое в течениие 20 минут 139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составляет (номер СРС 27613.291.1, рисунок К.557.1):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126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126 кВ при наибольшем рабочем 126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УГП-13: 1СШ 110 кВ, Юрхарово: 2СШ 110 кВ, ЯГП-3: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27716.405.1, рисунок К.705.1):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УГП-13: 1СШ 110 кВ 138 кВ при наибольшем рабочем 126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141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143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Салехард: 2СШ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Салехард: 1СШ 220 кВ - Салехард: 2СШ 220 кВ и 2 АТ 220/110 кВ ПС 220 кВ Салехард.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максимум нагрузки 2026 г (17°C) и составляет 253 кВ при наибольшем рабочем 252 кВ (номер СРС 2665.347.1, рисунок К.276.1).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134 % (855 А) от ДДТН = 640 А, 134 % от АДТН = 640 А (номер СРС 2677.395.1, рисунок К.400.1).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137 % (874 А) от ДДТН = 640 А, 137 % от АДТН = 640 А (номер СРС 27716.406.1, рисунок К.706.1).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287 кВ при допустимое в течениие 20 минут 277 кВ (номер СРС 2677.401.1, рисунок К.403.1).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Уренгой: 2СШ 220 кВ - Уренгой: 1СШ 220 кВ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252 кВ при наибольшем рабочем 252 кВ (номер СРС 2677.285.1, рисунок К.379.1).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УГП-8: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ремонт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127 кВ при наибольшем рабочем 126 кВ (номер СРС 2677.401.1, рисунок К.403.1).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ремонт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123 % (874 А) от ДДТН = 713 А, 104 % от АДТН = 838 А (номер СРС 27716.401.1, рисунок К.704.1).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137 % (221 А) от ДДТН = 162 А, 117 % от АДТН = 190 А (номер СРС 27716.300.1, рисунок К.683.1).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160 % (258 А) от ДДТН = 162 А, 136 % от АДТН = 190 А (номер СРС 2677.301.1, рисунок К.382.1).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133 % (852 А) от ДДТН = 640 А, 133 % от АДТН = 640 А (номер СРС 2677.395.1, рисунок К.400.1).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136 % (871 А) от ДДТН = 640 А, 136 % от АДТН = 640 А (номер СРС 2677.402.1, рисунок К.404.1).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АТ 1 220/110 кВ ПС 220 кВ Исконная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максимум нагрузки 2026 г (17°C) и составляет 106 % (924 А) от ДДТН = 873 А, 92 % от АДТН = 1000 А (номер СРС 2665.386.1, рисунок К.280.1).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(номер СРС 2677.386.1, рисунок К.392.1).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(997 А) от ДДТН = 873 А, 100 % от АДТН = 1000 А (номер СРС 2677.387.1, рисунок К.393.1).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(номер СРС 2677.388.1, рисунок К.394.1).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Уренгойская ГРЭС - Исконная.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(998 А) от ДДТН = 873 А, 100 % от АДТН = 1000 А (номер СРС 2677.389.1, рисунок К.395.1).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(номер СРС 2677.391.1, рисунок К.397.1).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(995 А) от ДДТН = 873 А, 100 % от АДТН = 1000 А (номер СРС 2677.392.1, рисунок К.398.1).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Пангоды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104 % (905 А) от ДДТН = 873 А, 90 % от АДТН = 1000 А (номер СРС 27716.397.1, рисунок К.701.1).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ВЛ 220 кВ Надым - Уренгой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106 % (922 А) от ДДТН = 873 А, 92 % от АДТН = 1000 А (номер СРС 2677.396.1, рисунок К.401.1).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Надым: 1СШ 220 кВ - Надым: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(993 А) от ДДТН = 873 А, 99 % от АДТН = 1000 А (номер СРС 2677.316.1, рисунок К.384.1).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Пангоды: 2СШ 220 кВ - Пангоды: 1СШ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(994 А) от ДДТН = 873 А, 99 % от АДТН = 1000 А (номер СРС 2677.296.1, рисунок К.380.1).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Салехард: 1СШ 220 кВ - Салехард: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114 % (991 А) от ДДТН = 873 А, 99 % от АДТН = 1000 А (номер СРС 2677.340.1, рисунок К.387.1).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Ремонт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(1013 А) от ДДТН = 873 А, 101 % от АДТН = 1000 А (номер СРС 2677.328.1, рисунок К.385.1).</w:t>
      </w:r>
    </w:p>
    <w:p>
      <w:pPr>
        <w:pStyle w:val="Заголовок2"/>
        <w:numPr>
          <w:ilvl w:val="1"/>
          <w:numId w:val="12"/>
        </w:numPr>
        <w:spacing w:before="240" w:after="12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Нормативные возмущения (до 20 минут после нормативного возмущения) в двойной ремонтной схеме электрической сети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Режим не моделировался при следующих нормативных возмущениях.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ВЛ 220 кВ Исконная - Ермак в схеме ремонта ВЛ 220 кВ Уренгойская ГРЭС - Исконная и КВЛ 220 кВ Уренгойская ГРЭС - Ермак, АО ВЛ 220 кВ Муравленковская - Надым в схеме ремонта ВЛ 220 кВ Надым - Пангоды и ВЛ 220 кВ Надым - Уренгой, АО ВЛ 220 кВ Муравленковская - Надым в схеме ремонта ВЛ 220 кВ Надым - Пангоды и ВЛ 220 кВ Уренгойская ГРЭС - Тарко-Сале, АО ВЛ 220 кВ Муравленковская - Надым в схеме ремонта ВЛ 220 кВ Надым - Уренгой и ВЛ 220 кВ Уренгой - Пангоды, АО ВЛ 220 кВ Муравленковская - Надым в схеме ремонта ВЛ 220 кВ Надым - Уренгой и ВЛ 220 кВ Уренгойская ГРЭС - Тарко-Сале, АО ВЛ 220 кВ Муравленковская - Надым в схеме ремонта ВЛ 220 кВ Уренгой - Пангоды и ВЛ 220 кВ Уренгойская ГРЭС - Тарко-Сале, АО ВЛ 220 кВ Муравленковская - Надым в схеме ремонта ВЛ 220 кВ Уренгойская ГРЭС - Исконная и ВЛ 220 кВ Уренгойская ГРЭС - Тарко-Сале, АО ВЛ 220 кВ Муравленковская - Надым в схеме ремонта ВЛ 220 кВ Уренгойская ГРЭС - Тарко-Сале и ВЛ 220 кВ Уренгойская ГРЭС - Уренгой №1, АО ВЛ 220 кВ Муравленковская - Надым в схеме ремонта ВЛ 220 кВ Уренгойская ГРЭС - Тарко-Сале и ВЛ 220 кВ Уренгойская ГРЭС – Уренгой III цепь, АО Мангазея: 1СШ 220 кВ - Мангазея: 2СШ 220 кВ в схеме ремонта ВЛ 220 кВ Исконная - Ермак и КВЛ 220 кВ Уренгойская ГРЭС - Ермак, АО Надым: 1СШ 220 кВ - Надым: 2СШ 220 кВ в схеме ремонта 1 АТ 220/110 кВ ПС 220 кВ Надым и 2 АТ 220/110 кВ ПС 220 кВ Надым, АО Надым: 1СШ 220 кВ - Надым: 2СШ 220 кВ в схеме ремонта ВЛ 220 кВ Муравленковская - Надым и ВЛ 220 кВ Уренгойская ГРЭС - Тарко-Сале, АО Надым: 1СШ 220 кВ - Надым: 2СШ 220 кВ в схеме ремонта ВЛ 220 кВ Надым - Пангоды и ВЛ 220 кВ Уренгойская ГРЭС - Тарко-Сале, АО Надым: 1СШ 220 кВ - Надым: 2СШ 220 кВ в схеме ремонта ВЛ 220 кВ Уренгой - Пангоды и ВЛ 220 кВ Уренгойская ГРЭС - Тарко-Сале, АО Пангоды: 2СШ 220 кВ - Пангоды: 1СШ 220 кВ в схеме ремонта ВЛ 220 кВ Муравленковская - Надым и ВЛ 220 кВ Уренгойская ГРЭС - Тарко-Сале, АО Пангоды: 2СШ 220 кВ - Пангоды: 1СШ 220 кВ в схеме ремонта ВЛ 220 кВ Надым - Уренгой и ВЛ 220 кВ Уренгойская ГРЭС - Тарко-Сале, АО СВ 220 Ермак в схеме ремонта ВЛ 220 кВ Исконная - Ермак и КВЛ 220 кВ Уренгойская ГРЭС - Ермак, АО СВ 220 Ермак в схеме ремонта ВЛ 220 кВ Исконная - Ермак и КВЛ 220 кВ Уренгойская ГРЭС - Мангазея, АО СВ 220 Ермак в схеме ремонта КВЛ 220 кВ Уренгойская ГРЭС - Ермак и КВЛ 220 кВ Уренгойская ГРЭС - Мангазея, АО Салехард: 1СШ 220 кВ - Салехард: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ВЛ 220 кВ Исконная - Ермак и КВЛ 220 кВ Уренгойская ГРЭС - Ермак, АО Уренгойская ГРЭС: 1СШ 220 кВ - Уренгойская ГРЭС: 2СШ 220 кВ в схеме ремонта ВЛ 220 кВ Муравленковская - Надым и ВЛ 220 кВ Уренгойская ГРЭС - Исконная, АО Уренгойская ГРЭС: 1СШ 220 кВ - Уренгойская ГРЭС: 2СШ 220 кВ в схеме ремонта ВЛ 220 кВ Муравленковская - Надым и ВЛ 220 кВ Уренгойская ГРЭС - Тарко-Сале, АО Уренгойская ГРЭС: 1СШ 220 кВ - Уренгойская ГРЭС: 2СШ 220 кВ в схеме ремонта КВЛ 220 кВ Уренгойская ГРЭС - Ермак и КВЛ 220 кВ Уренгойская ГРЭС - Мангазея: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минимум нагрузки 2027 г (17°C).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АО АТ 1 220/110 кВ ПС 220 кВ Исконная в схеме ремонта ВЛ 220 кВ Муравленковская - Надым и ВЛ 220 кВ Уренгойская ГРЭС - Тарко-Сале, АО Мангазея: 1СШ 220 кВ - Мангазея: 2СШ 220 кВ в схеме ремонта ВЛ 220 кВ Исконная - Ермак и КВЛ 220 кВ Уренгойская ГРЭС - Мангазея, АО Мангазея: 1СШ 220 кВ - Мангазея: 2СШ 220 кВ в схеме ремонта КВЛ 220 кВ Уренгойская ГРЭС - Ермак и КВЛ 220 кВ Уренгойская ГРЭС - Мангазея, АО Уренгой: 2СШ 220 кВ - Уренгой: 1СШ 220 кВ в схеме ремонта ВЛ 220 кВ Исконная - Ермак и КВЛ 220 кВ Уренгойская ГРЭС - Ермак: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ab/>
        <w:t>- летний максимум нагрузки 2027 г (17°C).</w:t>
      </w:r>
    </w:p>
    <w:p/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Для следующих элементов сети выявлены отклонения параметров электроэнергетических режимов от допустимых значений.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Уренгой, ВЛ 220 кВ Надым - Уренгой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Надым - Пангоды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2677.616.1, рисунок К.465.1):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(877 А) от ДДТН = 640 А, 137 %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(875 А) от ДДТН = 640 А, 137 %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2677.480.1, рисунок К.418.1):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134 % (854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(852 А) от ДДТН = 640 А, 133 %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(номер СРС 27716.487.1, рисунок К.722.1):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137 % (874 А) от ДДТН = 640 А, 137 %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136 % (871 А) от ДДТН = 640 А, 136 %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Салехард: 1СШ 220 кВ - Салехард: 2СШ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2677.567.1, рисунок К.448.1):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134 % (855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(852 А) от ДДТН = 640 А, 133 %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2677.446.1, рисунок К.408.1):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(850 А) от ДДТН = 640 А, 133 %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(849 А) от ДДТН = 640 А, 133 %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2677.451.1, рисунок К.411.1):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135 % (864 А) от ДДТН = 640 А, 135 %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135 % (862 А) от ДДТН = 640 А, 135 %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Надым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(номер СРС 27716.553.1, рисунок К.745.1):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134 % (856 А) от ДДТН = 640 А, 134 %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133 % (852 А) от ДДТН = 640 А, 133 % от АДТН = 640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Уренгой - Пангоды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2677.552.1, рисунок К.445.1):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136 % (872 А) от ДДТН = 640 А, 136 % от АДТН = 640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Уренгой 136 % (870 А) от ДДТН = 640 А, 136 % от АДТН = 640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ЯГП-1В: 2СШ 110 кВ, ЯГП-2В: 2СШ 110 кВ, ЯГП-5: 2СШ 110 кВ, ЯГП-6: 1СШ 110 кВ, ЯГП-6: 2СШ 110 кВ, ЯГП-7: 1СШ 110 кВ, ЯГП-7: 2СШ 110 кВ, ЯГП-2: 2СШ 110 кВ, ЯГП-3В: 1СШ 110 кВ, ЯГП-3В: 2СШ 110 кВ, ЯГП-3: 1СШ 110 кВ, ЯГП-3: 2СШ 110 кВ, ЯГП-4: 1СШ 110 кВ, ЯГП-4: 2СШ 110 кВ, ЯГП-1В: 1СШ 110 кВ, ЯГП-2В: 1СШ 110 кВ, ЯГП-5: 1СШ 110 кВ, ЯГП-2: 1СШ 110 кВ, Ямб. ГТЭС: 1СШ 110 кВ, Взлетная: 1СШ 110 кВ, Взлетная: 2СШ 110 кВ, Ямб. ГТЭС: 2СШ 110 кВ,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ЯГП-6: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ЯГП-7: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ЯГП-3В: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ЯГП-3: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ЯГП-4: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ЯГП-2В: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ЯГП-5: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ЯГП-2: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1СШ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Взлетная: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Ямб. ГТЭС: 2СШ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142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Оленья: 2 220 кВ, Ямбург: 2СШ 110 кВ, ЯГП-9: 110 кВ, ЯГП-1: 1СШ 110 кВ, ЯГП-1: 2СШ 110 кВ, Оленья: 1 220 кВ, Ямбург: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2 220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ЯГП-9: 110 кВ 143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1СШ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ЯГП-1: 2СШ 110 кВ 142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Оленья: 1 220 кВ 287 кВ при допустимое в течениие 20 минут 277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Ямбург: 1СШ 110 кВ 142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110 кВ, Мангазея: 1СШ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2677.496.1, 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80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2677.501.1, 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78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78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2665.506.1, рисунок К.310.1):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84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84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73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73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2665.547.1, рисунок К.318.1):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110 кВ 83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110 кВ 83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Мангазея: 2СШ 220 кВ, Мангазея: 1СШ 220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2677.496.1, 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156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156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2677.501.1, 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153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153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2665.506.1, рисунок К.310.1):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164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164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142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142 кВ при МДН 177 кВ, АДН 169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СВ 220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2665.547.1, рисунок К.318.1):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2СШ 220 кВ 162 кВ при МДН 177 кВ, АДН 169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Мангазея: 1СШ 220 кВ 162 кВ при МДН 177 кВ, АДН 169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НПС-1: 1СШ 110 кВ, НПС-1: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2677.496.1, рисунок К.424.1):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82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82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Мангазея: 1СШ 220 кВ - Мангазея: 2СШ 220 кВ в схеме ремонта КВЛ 220 кВ Уренгойская ГРЭС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минимум нагрузки 2026 г (17°C) и составляет (номер СРС 2677.501.1, рисунок К.425.1):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80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80 кВ при МДН 89 кВ, АДН 85 кВ.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Исконная - Ермак и КВЛ 220 кВ Уренгойская ГРЭС - Мангазея.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снижение напряжения выявлено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снижение выявлено в летний максимум нагрузки 2026 г (17°C) и составляет (номер СРС 2665.554.1, рисунок К.320.1):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1СШ 110 кВ 75 кВ при МДН 89 кВ, АДН 85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НПС-1: 2СШ 110 кВ 75 кВ при МДН 89 кВ, АДН 85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Надым - Пангоды, ВЛ 220 кВ Уренгой - Пангоды, ВЛ 220 кВ Надым -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2677.523.1, рисунок К.430.1):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(860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123 % (877 А) от ДДТН = 713 А, 105 %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(856 А) от ДДТН = 698 А, 104 %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Салехард: 1СШ 220 кВ - Салехард: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2677.568.1, рисунок К.449.1):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123 % (874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122 % (851 А) от ДДТН = 698 А, 103 %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2677.448.1, рисунок К.409.1):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122 % (853 А) от ДДТН = 698 А, 103 %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122 % (869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122 % (849 А) от ДДТН = 698 А, 103 % от АДТН = 826 А.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Надым - Уренгой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(номер СРС 2677.551.1, рисунок К.444.1):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123 % (856 А) от ДДТН = 698 А, 104 % от АДТН = 826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Уренгой - Пангоды 123 % (874 А) от ДДТН = 713 А, 104 % от АДТН = 838 А;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ВЛ 220 кВ Надым - Пангоды 122 % (851 А) от ДДТН = 698 А, 103 % от АДТН = 826 А.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Юрхарово: 1СШ 110 кВ, Юрхарово: 2СШ 110 кВ, СП НОВАТЭК: 1, СП НОВАТЭК: 2, УГП-15: 1СШ 110 кВ, УГП-15: 2СШ 110 кВ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2026 г (17°C) и составляет (номер СРС 2677.450.1, рисунок К.410.1):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Юрхарово: 2СШ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1 140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СП НОВАТЭК: 2 140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1СШ 110 кВ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УГП-15: 2СШ 110 кВ 140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отп., отп.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Недопустимое превышение напряжения выявлено при АО Уренгой: 2СШ 220 кВ - Уренгой: 1СШ 220 кВ в схеме ремонта ВЛ 220 кВ Уренгой - Оленья-1 и ВЛ 220 кВ Уренгой - Оленья-2.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Максимальное превышение выявлено в летний минимум нагрузки 2027 г (17°C) и составляет (номер СРС 27716.454.1, рисунок К.712.1):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отп. 140 кВ при допустимое в течениие 20 минут 139 кВ.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Пангоды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ВЛ 220 кВ Уренгойская ГРЭС - Исконная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161 % (260 А) от ДДТН = 162 А, 137 % от АДТН = 190 А (номер СРС 27716.488.1, рисунок К.723.1).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Надым: 1СШ 220 кВ - Надым: 2СШ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2027 г (17°C) и составляет 137 % (221 А) от ДДТН = 162 А, 117 % от АДТН = 190 А (номер СРС 27716.466.1, рисунок К.714.1).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240 % (388 А) от ДДТН = 162 А, 205 % от АДТН = 190 А (номер СРС 2677.465.1, рисунок К.413.1).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154 % (249 А) от ДДТН = 162 А, 131 % от АДТН = 190 А (номер СРС 2677.468.1, рисунок К.415.1).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160 % (258 А) от ДДТН = 162 А, 136 % от АДТН = 190 А (номер СРС 2677.471.1, рисунок К.416.1).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Пангоды: 2СШ 220 кВ - Пангоды: 1СШ 220 кВ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136 % (220 А) от ДДТН = 162 А, 116 % от АДТН = 190 А (номер СРС 2677.421.1, рисунок К.406.1).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Уренгой: 2СШ 220 кВ - Уренгой: 1СШ 220 кВ в схеме ремонта Пангоды: 2СШ 220 кВ - Пангоды: 1СШ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169 % (273 А) от ДДТН = 162 А, 144 % от АДТН = 190 А (номер СРС 2677.424.1, рисунок К.407.1).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1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ВЛ 220 кВ Надым – Салехард №1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124 % (397 А) от ДДТН = 321 А, 106 % от АДТН = 376 А (номер СРС 2677.524.1, рисунок К.431.1).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максимум нагрузки 2027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146 % (467 А) от ДДТН = 321 А, 124 %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2 АТ 220/110 кВ ПС 220 кВ Надым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при АО Пангоды: 2СШ 220 кВ - Пангоды: 1СШ 220 кВ в схеме ремонта Надым: 1СШ 220 кВ - Надым: 2СШ 220 кВ и ВЛ 220 кВ Уренгойская ГРЭС - Тарко-Сале.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124 % (399 А) от ДДТН = 321 А, 106 % от АДТН = 376 А (номер СРС 2677.465.1, рисунок К.413.1).</w:t>
      </w:r>
    </w:p>
    <w:p>
      <w:pPr>
        <w:pStyle w:val="Обычный"/>
        <w:spacing w:before="120" w:after="120"/>
        <w:ind w:firstLine="680"/>
        <w:jc w:val="left"/>
      </w:pPr>
      <w:r>
        <w:rPr>
          <w:rFonts w:ascii="Times New Roman" w:hAnsi="Times New Roman"/>
          <w:b/>
          <w:i w:val="0"/>
          <w:color w:val="000000"/>
          <w:sz w:val="24"/>
        </w:rPr>
        <w:t>ВЛ 220 кВ Уренгойская ГРЭС - Тарко-Сале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Муравленковская - Надым в схеме ремонта ВЛ 220 кВ Надым - Пангоды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(1015 А) от ДДТН = 873 А, 101 % от АДТН = 1000 А (номер СРС 2677.603.1, рисунок К.455.1).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Муравленковская - Надым в схеме ремонта ВЛ 220 кВ Уренгойская ГРЭС - Исконная и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115 % (1002 А) от ДДТН = 873 А, 100 % от АДТН = 1000 А (номер СРС 2677.609.1, рисунок К.461.1).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ВЛ 220 кВ Муравленковская - Надым в схеме ремонта ВЛ 220 кВ Уренгойская ГРЭС - Исконная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115 % (1002 А) от ДДТН = 873 А, 100 % от АДТН = 1000 А (номер СРС 2677.610.1, рисунок К.462.1).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Надым: 1СШ 220 кВ - Надым: 2СШ 220 кВ в схеме ремонта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115 % (1007 А) от ДДТН = 873 А, 101 % от АДТН = 1000 А (номер СРС 2677.502.1, рисунок К.426.1).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Пангоды: 2СШ 220 кВ - Пангоды: 1СШ 220 кВ в схеме ремонта Уренгойская ГРЭС: 1СШ 220 кВ - Уренгойская ГРЭС: 2СШ 220 кВ и ВЛ 220 кВ Муравленковская - Надым.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(1013 А) от ДДТН = 873 А, 101 % от АДТН = 1000 А (номер СРС 2677.466.1, рисунок К.414.1).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(1012 А) от ДДТН = 873 А, 101 % от АДТН = 1000 А (номер СРС 2677.540.1, рисунок К.436.1).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Надым - Уренгой.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(1015 А) от ДДТН = 873 А, 102 % от АДТН = 1000 А (номер СРС 2677.541.1, рисунок К.437.1).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 - Пангоды.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(1016 А) от ДДТН = 873 А, 102 % от АДТН = 1000 А (номер СРС 2677.542.1, рисунок К.438.1).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- Уренгой №1.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(1014 А) от ДДТН = 873 А, 101 % от АДТН = 1000 А (номер СРС 2677.545.1, рисунок К.441.1).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/>
          <w:sz w:val="24"/>
        </w:rPr>
        <w:t>АО Уренгойская ГРЭС: 1СШ 220 кВ - Уренгойская ГРЭС: 2СШ 220 кВ в схеме ремонта ВЛ 220 кВ Муравленковская - Надым и ВЛ 220 кВ Уренгойская ГРЭС – Уренгой III цепь.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Недопустимая токовая загрузка выявлена в следующих РМ: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2026 г (17°C);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- летний минимум нагрузки 2027 г (17°C).</w:t>
      </w:r>
    </w:p>
    <w:p>
      <w:pPr>
        <w:spacing w:lineRule="auto" w:line="240" w:before="0" w:after="0"/>
        <w:ind w:firstLine="680"/>
        <w:jc w:val="both"/>
      </w:pPr>
      <w:r>
        <w:rPr>
          <w:rFonts w:ascii="Times New Roman" w:hAnsi="Times New Roman"/>
          <w:b w:val="0"/>
          <w:i w:val="0"/>
          <w:sz w:val="24"/>
        </w:rPr>
        <w:t>Максимальная загрузка выявлена в летний минимум нагрузки 2026 г (17°C) и составляет 116 % (1014 А) от ДДТН = 873 А, 101 % от АДТН = 1000 А (номер СРС 2677.546.1, рисунок К.442.1).</w:t>
      </w:r>
    </w:p>
    <w:p>
      <w:pPr>
        <w:pStyle w:val="Заголовок1"/>
        <w:spacing w:before="360" w:after="240"/>
        <w:jc w:val="center"/>
      </w:pPr>
      <w:r>
        <w:rPr>
          <w:rFonts w:ascii="Times New Roman" w:hAnsi="Times New Roman"/>
          <w:b/>
          <w:i w:val="0"/>
          <w:color w:val="000000"/>
          <w:sz w:val="26"/>
        </w:rPr>
        <w:t>Заключение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По результатам расчетов установившихся электроэнергетических режимов не требуется реализации дополнительных мероприятий по усилению прилегающей сети 110 кВ и выше. Возникающие превышения ДДТН при нормативных возмущениях в нормальной схеме и АДТН при нормативных возмущениях в ремонтных схемах ликвидируются за счет применения СРМ за допустимое время и (или) при подготовке ремонтной схемы.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На основании расчетов электроэнергетических режимов не требуется установка или модернизация устройств ПА.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Технические требования к параметрам вновь устанавливаемого основного электротехнического оборудования приведены в таблице _.</w:t>
      </w:r>
    </w:p>
    <w:p>
      <w:pPr>
        <w:spacing w:lineRule="auto" w:line="240" w:before="0" w:after="0"/>
        <w:ind/>
        <w:jc w:val="both"/>
        <w:numPr>
          <w:ilvl w:val="0"/>
          <w:numId w:val="19"/>
        </w:numPr>
      </w:pPr>
      <w:r>
        <w:rPr>
          <w:rFonts w:ascii="Times New Roman" w:hAnsi="Times New Roman"/>
          <w:b w:val="0"/>
          <w:i w:val="0"/>
          <w:sz w:val="24"/>
        </w:rPr>
        <w:t>Установка средств компенсации реактивной мощности не требуется.</w:t>
      </w:r>
    </w:p>
    <w:sectPr w:rsidR="00FC693F" w:rsidRPr="0006063C" w:rsidSect="00034616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0">
    <w:lvl w:ilvl="0">
      <w:start w:val="2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1">
    <w:lvl w:ilvl="0">
      <w:start w:val="3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2">
    <w:lvl w:ilvl="0">
      <w:start w:val="4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3">
    <w:lvl w:ilvl="0">
      <w:start w:val="5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4">
    <w:lvl w:ilvl="0">
      <w:start w:val="6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5">
    <w:lvl w:ilvl="0">
      <w:start w:val="7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6">
    <w:lvl w:ilvl="0">
      <w:start w:val="8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7">
    <w:lvl w:ilvl="0">
      <w:start w:val="9"/>
      <w:numFmt w:val="decimal"/>
      <w:suff w:val="space"/>
      <w:lvlText w:val="%1."/>
      <w:lvlJc w:val="left"/>
      <w:rPr>
        <w:rFonts w:ascii="Times New Roman" w:hAnsi="Times New Roman" w:cs="Times New Roman"/>
        <w:sz w:val="26"/>
        <w:szCs w:val="26"/>
        <w:b w:val="1"/>
        <w:bCs w:val="1"/>
        <w:color w:val="000000"/>
      </w:rPr>
    </w:lvl>
    <w:lvl w:ilvl="1">
      <w:start w:val="1"/>
      <w:numFmt w:val="decimal"/>
      <w:lvlRestart w:val="0"/>
      <w:suff w:val="space"/>
      <w:lvlText w:val="%1.%2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  <w:lvl w:ilvl="2">
      <w:start w:val="1"/>
      <w:numFmt w:val="decimal"/>
      <w:lvlRestart w:val="1"/>
      <w:suff w:val="space"/>
      <w:lvlText w:val="%1.%2.%3."/>
      <w:lvlJc w:val="left"/>
      <w:rPr>
        <w:rFonts w:ascii="Times New Roman" w:hAnsi="Times New Roman" w:cs="Times New Roman"/>
        <w:sz w:val="24"/>
        <w:szCs w:val="24"/>
        <w:b w:val="1"/>
        <w:bCs w:val="1"/>
        <w:color w:val="000000"/>
      </w:rPr>
    </w:lvl>
  </w:abstractNum>
  <w:abstractNum w:abstractNumId="18">
    <w:lvl w:ilvl="0">
      <w:start w:val="1"/>
      <w:numFmt w:val="decimal"/>
      <w:lvlText w:val="%1."/>
      <w:lvlJc w:val="left"/>
      <w:suff w:val="space"/>
      <w:pPr>
        <w:ind w:left="0" w:firstLine="680"/>
      </w:pPr>
      <w:rPr>
        <w:rFonts w:ascii="Times New Roman" w:hAnsi="Times New Roman" w:cs="Times New Roman"/>
        <w:sz w:val="24"/>
        <w:szCs w:val="24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0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irkaHeading0">
    <w:name w:val="Birka Heading 0"/>
    <w:basedOn w:val="Heading1"/>
    <w:qFormat/>
    <w:pPr>
      <w:spacing w:before="480" w:after="360"/>
    </w:pPr>
    <w:rPr>
      <w:rFonts w:ascii="Times New Roman" w:hAnsi="Times New Roman"/>
      <w:b/>
      <w:i w:val="0"/>
      <w:color w:val="000000"/>
      <w:sz w:val="36"/>
    </w:rPr>
  </w:style>
  <w:style w:type="paragraph" w:customStyle="1" w:styleId="Заголовок1">
    <w:name w:val="Заголовок 1"/>
    <w:basedOn w:val="Heading2"/>
    <w:qFormat/>
    <w:pPr>
      <w:spacing w:before="360" w:after="240"/>
    </w:pPr>
    <w:rPr>
      <w:rFonts w:ascii="Times New Roman" w:hAnsi="Times New Roman"/>
      <w:b/>
      <w:i w:val="0"/>
      <w:color w:val="000000"/>
      <w:sz w:val="26"/>
    </w:rPr>
  </w:style>
  <w:style w:type="paragraph" w:customStyle="1" w:styleId="Заголовок2">
    <w:name w:val="Заголовок 2"/>
    <w:basedOn w:val="Heading3"/>
    <w:qFormat/>
    <w:pPr>
      <w:spacing w:before="24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Обычный">
    <w:name w:val="Обычный"/>
    <w:basedOn w:val="Heading4"/>
    <w:qFormat/>
    <w:pPr>
      <w:spacing w:before="120" w:after="120"/>
    </w:pPr>
    <w:rPr>
      <w:rFonts w:ascii="Times New Roman" w:hAnsi="Times New Roman"/>
      <w:b/>
      <w:i w:val="0"/>
      <w:color w:val="000000"/>
      <w:sz w:val="24"/>
    </w:rPr>
  </w:style>
  <w:style w:type="paragraph" w:customStyle="1" w:styleId="Заголовок5">
    <w:name w:val="Заголовок 5"/>
    <w:basedOn w:val="Heading5"/>
    <w:qFormat/>
    <w:pPr>
      <w:spacing w:before="0" w:after="0"/>
    </w:pPr>
    <w:rPr>
      <w:rFonts w:ascii="Times New Roman" w:hAnsi="Times New Roman"/>
      <w:b w:val="0"/>
      <w:i w:val="0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